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55647B" w:rsidRPr="009B00AE" w:rsidRDefault="0055647B" w:rsidP="0055647B">
      <w:pPr>
        <w:pStyle w:val="Heading1"/>
      </w:pPr>
      <w:r w:rsidRPr="009B00AE">
        <w:t>Chapter 3: Criminal Justice and the Law</w:t>
      </w:r>
    </w:p>
    <w:p w:rsidR="0055647B" w:rsidRDefault="0055647B" w:rsidP="0055647B"/>
    <w:p w:rsidR="0055647B" w:rsidRDefault="0055647B" w:rsidP="0055647B">
      <w:r>
        <w:t>1. Provide some examples of when consent could be used as a defense against a crime.</w:t>
      </w:r>
    </w:p>
    <w:p w:rsidR="0055647B" w:rsidRDefault="0055647B" w:rsidP="0055647B"/>
    <w:p w:rsidR="0055647B" w:rsidRDefault="0055647B" w:rsidP="0055647B">
      <w:r>
        <w:t>2. Provide some examples of acts that may not always be considered crimes. Under what circumstances would they be considered crimes?</w:t>
      </w:r>
    </w:p>
    <w:p w:rsidR="0055647B" w:rsidRDefault="0055647B" w:rsidP="0055647B"/>
    <w:p w:rsidR="0055647B" w:rsidRDefault="0055647B" w:rsidP="0055647B">
      <w:r>
        <w:t>3. The role of the victim has changed tremendously over the years. How has this impacted the criminal justice system?</w:t>
      </w:r>
    </w:p>
    <w:p w:rsidR="0055647B" w:rsidRDefault="0055647B" w:rsidP="0055647B"/>
    <w:p w:rsidR="0055647B" w:rsidRDefault="0055647B" w:rsidP="0055647B">
      <w:r>
        <w:t>4. Is law necessary to force people to conform, or would they conform in its absence?</w:t>
      </w:r>
    </w:p>
    <w:p w:rsidR="0055647B" w:rsidRDefault="0055647B" w:rsidP="0055647B"/>
    <w:p w:rsidR="00A77EDE" w:rsidRDefault="0055647B" w:rsidP="0055647B">
      <w:r>
        <w:t>5. Review the difference in emphases of the four main goals of criminal justice sanctioning (retribution, rehabilitation, deterrence, and incapacitation). Which goal do you think should be predominant in today’s criminal justice system</w:t>
      </w:r>
      <w:r>
        <w:t>,</w:t>
      </w:r>
      <w:bookmarkStart w:id="0" w:name="_GoBack"/>
      <w:bookmarkEnd w:id="0"/>
      <w:r>
        <w:t xml:space="preserve"> and why? What do you think are the best means available to achieve this goal?</w:t>
      </w:r>
    </w:p>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5647B"/>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FF82-E83D-4399-802D-DE1AB0B0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7</TotalTime>
  <Pages>1</Pages>
  <Words>130</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804</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2016-12-21T22:50:00Z</dcterms:modified>
</cp:coreProperties>
</file>